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Sprint_Planning_Detail_Template</w:t>
      </w:r>
    </w:p>
    <w:p>
      <w:pPr>
        <w:pStyle w:val="Heading1"/>
      </w:pPr>
      <w:r>
        <w:t>Sprint Planning</w:t>
      </w:r>
    </w:p>
    <w:p>
      <w:r>
        <w:t>Sprint Goal: ____________________</w:t>
      </w:r>
    </w:p>
    <w:p>
      <w:r>
        <w:t>Committed Stories: ____________________</w:t>
      </w:r>
    </w:p>
    <w:p>
      <w:r>
        <w:t>Capacity Allocation (Points/Hours): ____________________</w:t>
      </w:r>
    </w:p>
    <w:p>
      <w:r>
        <w:t>Risks &amp; Dependencies: ____________________</w:t>
      </w:r>
    </w:p>
    <w:p>
      <w:r>
        <w:t>Definition of Done: 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