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Git_Repo_Structure_Template</w:t>
      </w:r>
    </w:p>
    <w:p>
      <w:pPr>
        <w:pStyle w:val="Heading1"/>
      </w:pPr>
      <w:r>
        <w:t>Git Repository Structure</w:t>
      </w:r>
    </w:p>
    <w:p>
      <w:r>
        <w:t>/docs → Documentation</w:t>
      </w:r>
    </w:p>
    <w:p>
      <w:r>
        <w:t>/src → Source code</w:t>
      </w:r>
    </w:p>
    <w:p>
      <w:r>
        <w:t>/tests → Unit &amp; integration tests</w:t>
      </w:r>
    </w:p>
    <w:p>
      <w:r>
        <w:t>/scripts → Deployment scripts</w:t>
      </w:r>
    </w:p>
    <w:p>
      <w:r>
        <w:t>README.md → Overview &amp; setup instructions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