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Development_Checklist_Template</w:t>
      </w:r>
    </w:p>
    <w:p>
      <w:pPr>
        <w:pStyle w:val="Heading1"/>
      </w:pPr>
      <w:r>
        <w:t>Development Checklist</w:t>
      </w:r>
    </w:p>
    <w:p>
      <w:r>
        <w:t>Code standards followed: ____________________</w:t>
      </w:r>
    </w:p>
    <w:p>
      <w:r>
        <w:t>Version control (Git) branch created: ____________________</w:t>
      </w:r>
    </w:p>
    <w:p>
      <w:r>
        <w:t>Peer review checklist: ____________________</w:t>
      </w:r>
    </w:p>
    <w:p>
      <w:r>
        <w:t>Unit tests included: ____________________</w:t>
      </w:r>
    </w:p>
    <w:p>
      <w:r>
        <w:t>Documentation updated: ____________________</w:t>
      </w:r>
    </w:p>
    <w:p>
      <w:r>
        <w:t>Security/compliance check: 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