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Bug_Report_Template_Dev</w:t>
      </w:r>
    </w:p>
    <w:p>
      <w:pPr>
        <w:pStyle w:val="Heading1"/>
      </w:pPr>
      <w:r>
        <w:t>Bug Report</w:t>
      </w:r>
    </w:p>
    <w:p>
      <w:r>
        <w:t>Title: ____________________</w:t>
      </w:r>
    </w:p>
    <w:p>
      <w:r>
        <w:t>Steps to Reproduce: ____________________</w:t>
      </w:r>
    </w:p>
    <w:p>
      <w:r>
        <w:t>Expected Result: ____________________</w:t>
      </w:r>
    </w:p>
    <w:p>
      <w:r>
        <w:t>Actual Result: ____________________</w:t>
      </w:r>
    </w:p>
    <w:p>
      <w:r>
        <w:t>Severity/Priority: ____________________</w:t>
      </w:r>
    </w:p>
    <w:p>
      <w:r>
        <w:t>Attachments (logs/screenshots): 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