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Design_Brief_Template</w:t>
      </w:r>
    </w:p>
    <w:p>
      <w:pPr>
        <w:pStyle w:val="Heading1"/>
      </w:pPr>
      <w:r>
        <w:t>Design Brief</w:t>
      </w:r>
    </w:p>
    <w:p>
      <w:r>
        <w:t>Project Name: ____________________</w:t>
      </w:r>
    </w:p>
    <w:p>
      <w:r>
        <w:t>Problem Statement: ____________________</w:t>
      </w:r>
    </w:p>
    <w:p>
      <w:r>
        <w:t>Design Goals &amp; Objectives: ____________________</w:t>
      </w:r>
    </w:p>
    <w:p>
      <w:r>
        <w:t>Target Users / Personas: ____________________</w:t>
      </w:r>
    </w:p>
    <w:p>
      <w:r>
        <w:t>Success Metrics: ____________________</w:t>
      </w:r>
    </w:p>
    <w:p>
      <w:r>
        <w:t>Constraints &amp; Assumptions: ____________________</w:t>
      </w:r>
    </w:p>
    <w:p>
      <w:r>
        <w:t>Deliverables &amp; Timeline: 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