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Project_Charter_Collab_Template</w:t>
      </w:r>
    </w:p>
    <w:p>
      <w:pPr>
        <w:pStyle w:val="Heading1"/>
      </w:pPr>
      <w:r>
        <w:t>Project Charter</w:t>
      </w:r>
    </w:p>
    <w:p>
      <w:r>
        <w:t>Project Name: ____________________</w:t>
      </w:r>
    </w:p>
    <w:p>
      <w:r>
        <w:t>Vision &amp; Objectives: ____________________</w:t>
      </w:r>
    </w:p>
    <w:p>
      <w:r>
        <w:t>Stakeholders &amp; Roles: ____________________</w:t>
      </w:r>
    </w:p>
    <w:p>
      <w:r>
        <w:t>Scope (In/Out): ____________________</w:t>
      </w:r>
    </w:p>
    <w:p>
      <w:r>
        <w:t>Risks &amp; Dependencies: ____________________</w:t>
      </w:r>
    </w:p>
    <w:p>
      <w:r>
        <w:t>Communication Plan: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