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Meeting_Agenda_Minutes_Template</w:t>
      </w:r>
    </w:p>
    <w:p>
      <w:pPr>
        <w:pStyle w:val="Heading1"/>
      </w:pPr>
      <w:r>
        <w:t>Meeting Agenda &amp; Minutes</w:t>
      </w:r>
    </w:p>
    <w:p>
      <w:r>
        <w:t>Meeting Title &amp; Date: ____________________</w:t>
      </w:r>
    </w:p>
    <w:p>
      <w:r>
        <w:t>Attendees: ____________________</w:t>
      </w:r>
    </w:p>
    <w:p>
      <w:r>
        <w:t>Agenda Items: ____________________</w:t>
      </w:r>
    </w:p>
    <w:p>
      <w:r>
        <w:t>Discussion Notes: ____________________</w:t>
      </w:r>
    </w:p>
    <w:p>
      <w:r>
        <w:t>Decisions Made: ____________________</w:t>
      </w:r>
    </w:p>
    <w:p>
      <w:r>
        <w:t>Action Items (with owners &amp; due dates):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